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10" w:rsidRPr="00FE1110" w:rsidRDefault="00FE1110" w:rsidP="00FE111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20790204"/>
      <w:r>
        <w:rPr>
          <w:rFonts w:ascii="Verdana" w:eastAsia="DejaVu Sans" w:hAnsi="Verdana" w:cs="Times New Roman"/>
          <w:sz w:val="24"/>
          <w:lang w:eastAsia="nl-NL"/>
        </w:rPr>
        <w:t>Bijlage F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FE1110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Ondergetekende verklaart (verklaren) dat de onderhavige inschrij</w:t>
      </w:r>
      <w:r w:rsidR="00E064E0">
        <w:rPr>
          <w:rFonts w:ascii="Verdana" w:eastAsia="DejaVu Sans" w:hAnsi="Verdana" w:cs="Times New Roman"/>
          <w:lang w:eastAsia="nl-NL"/>
        </w:rPr>
        <w:t>ving ten behoeve van de Raamovereenkomst</w:t>
      </w:r>
      <w:r w:rsidRPr="00FE1110">
        <w:rPr>
          <w:rFonts w:ascii="Verdana" w:eastAsia="DejaVu Sans" w:hAnsi="Verdana" w:cs="Times New Roman"/>
          <w:lang w:eastAsia="nl-NL"/>
        </w:rPr>
        <w:t xml:space="preserve"> met zaaknummer</w:t>
      </w:r>
      <w:r w:rsidR="008544BD">
        <w:rPr>
          <w:rFonts w:ascii="Verdana" w:eastAsia="DejaVu Sans" w:hAnsi="Verdana" w:cs="Times New Roman"/>
          <w:color w:val="000000"/>
          <w:lang w:eastAsia="nl-NL"/>
        </w:rPr>
        <w:t xml:space="preserve"> 31184710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</w:t>
      </w:r>
      <w:r w:rsidRPr="00FE1110">
        <w:rPr>
          <w:rFonts w:ascii="Verdana" w:eastAsia="DejaVu Sans" w:hAnsi="Verdana" w:cs="Times New Roman"/>
          <w:lang w:eastAsia="nl-NL"/>
        </w:rPr>
        <w:t xml:space="preserve"> voor het</w:t>
      </w:r>
      <w:r w:rsidR="0002691E">
        <w:rPr>
          <w:rFonts w:ascii="Verdana" w:eastAsia="DejaVu Sans" w:hAnsi="Verdana" w:cs="Times New Roman"/>
          <w:color w:val="000000"/>
          <w:lang w:eastAsia="nl-NL"/>
        </w:rPr>
        <w:t xml:space="preserve"> leveren van aanvullende m</w:t>
      </w:r>
      <w:r w:rsidR="008544BD">
        <w:rPr>
          <w:rFonts w:ascii="Verdana" w:eastAsia="DejaVu Sans" w:hAnsi="Verdana" w:cs="Times New Roman"/>
          <w:color w:val="000000"/>
          <w:lang w:eastAsia="nl-NL"/>
        </w:rPr>
        <w:t>arkering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t.b.v</w:t>
      </w:r>
      <w:r w:rsidR="00FD3A62">
        <w:rPr>
          <w:rFonts w:ascii="Verdana" w:eastAsia="DejaVu Sans" w:hAnsi="Verdana" w:cs="Times New Roman"/>
          <w:color w:val="000000"/>
          <w:lang w:eastAsia="nl-NL"/>
        </w:rPr>
        <w:t>.</w:t>
      </w:r>
      <w:r w:rsidR="0002691E">
        <w:rPr>
          <w:rFonts w:ascii="Verdana" w:eastAsia="DejaVu Sans" w:hAnsi="Verdana" w:cs="Times New Roman"/>
          <w:color w:val="000000"/>
          <w:lang w:eastAsia="nl-NL"/>
        </w:rPr>
        <w:t xml:space="preserve"> drijvende v</w:t>
      </w:r>
      <w:r w:rsidR="002048FE">
        <w:rPr>
          <w:rFonts w:ascii="Verdana" w:eastAsia="DejaVu Sans" w:hAnsi="Verdana" w:cs="Times New Roman"/>
          <w:color w:val="000000"/>
          <w:lang w:eastAsia="nl-NL"/>
        </w:rPr>
        <w:t>aarwegmarkering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Aldus naar waarheid opgemaakt.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op…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(datum)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te…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(plaats)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door…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als bestuurder van…</w:t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die…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FE1110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FE1110">
        <w:rPr>
          <w:rFonts w:ascii="Verdana" w:eastAsia="DejaVu Sans" w:hAnsi="Verdana" w:cs="Times New Roman"/>
          <w:b/>
          <w:lang w:eastAsia="nl-NL"/>
        </w:rPr>
        <w:t>Ondertekening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FE1110">
        <w:rPr>
          <w:rFonts w:ascii="Verdana" w:eastAsia="DejaVu Sans" w:hAnsi="Verdana" w:cs="Times New Roman"/>
          <w:u w:val="single"/>
          <w:lang w:eastAsia="nl-NL"/>
        </w:rPr>
        <w:t>alle</w:t>
      </w:r>
      <w:r w:rsidRPr="00FE1110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FE1110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FE1110">
        <w:rPr>
          <w:rFonts w:ascii="Verdana" w:eastAsia="DejaVu Sans" w:hAnsi="Verdana" w:cs="Times New Roman"/>
          <w:lang w:eastAsia="nl-NL"/>
        </w:rPr>
        <w:t xml:space="preserve">paragraaf </w:t>
      </w:r>
      <w:bookmarkStart w:id="1" w:name="bwParagraaf_nr_631_9"/>
      <w:r w:rsidRPr="00FE1110">
        <w:rPr>
          <w:rFonts w:ascii="Verdana" w:eastAsia="DejaVu Sans" w:hAnsi="Verdana" w:cs="Times New Roman"/>
          <w:lang w:eastAsia="nl-NL"/>
        </w:rPr>
        <w:t>4.3.1</w:t>
      </w:r>
      <w:bookmarkEnd w:id="1"/>
      <w:r w:rsidRPr="00FE1110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>
      <w:bookmarkStart w:id="2" w:name="_GoBack"/>
      <w:bookmarkEnd w:id="2"/>
    </w:p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10" w:rsidRDefault="00FE1110" w:rsidP="0088501B">
      <w:r>
        <w:separator/>
      </w:r>
    </w:p>
  </w:endnote>
  <w:endnote w:type="continuationSeparator" w:id="0">
    <w:p w:rsidR="00FE1110" w:rsidRDefault="00FE11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10" w:rsidRDefault="00FE1110" w:rsidP="0088501B">
      <w:r>
        <w:separator/>
      </w:r>
    </w:p>
  </w:footnote>
  <w:footnote w:type="continuationSeparator" w:id="0">
    <w:p w:rsidR="00FE1110" w:rsidRDefault="00FE111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FE" w:rsidRDefault="008544BD">
    <w:pPr>
      <w:pStyle w:val="Koptekst"/>
    </w:pPr>
    <w:r>
      <w:t>Zaaknummer 31184710</w:t>
    </w:r>
    <w:r w:rsidR="00511C5E">
      <w:t xml:space="preserve"> | Levering</w:t>
    </w:r>
    <w:r w:rsidR="0002691E">
      <w:t xml:space="preserve"> aanvullende m</w:t>
    </w:r>
    <w:r>
      <w:t>arkering</w:t>
    </w:r>
    <w:r w:rsidR="00511C5E">
      <w:t xml:space="preserve"> </w:t>
    </w:r>
    <w:proofErr w:type="spellStart"/>
    <w:r w:rsidR="00511C5E">
      <w:t>t</w:t>
    </w:r>
    <w:r w:rsidR="0002691E">
      <w:t>.b.v</w:t>
    </w:r>
    <w:proofErr w:type="spellEnd"/>
    <w:r w:rsidR="0002691E">
      <w:t xml:space="preserve"> drijvende v</w:t>
    </w:r>
    <w:r w:rsidR="002048FE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0"/>
    <w:rsid w:val="0002691E"/>
    <w:rsid w:val="00043163"/>
    <w:rsid w:val="00056D70"/>
    <w:rsid w:val="000B3F94"/>
    <w:rsid w:val="000E1F3B"/>
    <w:rsid w:val="00113A60"/>
    <w:rsid w:val="00173156"/>
    <w:rsid w:val="001D6F03"/>
    <w:rsid w:val="002048FE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11C5E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544BD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064E0"/>
    <w:rsid w:val="00E456EE"/>
    <w:rsid w:val="00ED7AB9"/>
    <w:rsid w:val="00EE5BBE"/>
    <w:rsid w:val="00F65492"/>
    <w:rsid w:val="00FB0705"/>
    <w:rsid w:val="00FD3A62"/>
    <w:rsid w:val="00FE111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10811A9"/>
  <w15:chartTrackingRefBased/>
  <w15:docId w15:val="{E92E0681-14B8-4006-BBFA-1E7E63CA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6</cp:revision>
  <dcterms:created xsi:type="dcterms:W3CDTF">2022-12-20T08:50:00Z</dcterms:created>
  <dcterms:modified xsi:type="dcterms:W3CDTF">2023-04-25T09:41:00Z</dcterms:modified>
</cp:coreProperties>
</file>